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C36CA8" w:rsidRPr="00C23241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EB4C66">
        <w:rPr>
          <w:rFonts w:ascii="Times New Roman" w:eastAsiaTheme="minorEastAsia" w:hAnsi="Times New Roman"/>
          <w:b/>
          <w:sz w:val="27"/>
          <w:szCs w:val="27"/>
          <w:lang w:val="uk-UA"/>
        </w:rPr>
        <w:t>________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702BD" w:rsidRPr="00F922E0" w:rsidRDefault="00C2282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 «Поділля </w:t>
      </w:r>
      <w:proofErr w:type="spellStart"/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>Агропродукт</w:t>
      </w:r>
      <w:proofErr w:type="spellEnd"/>
      <w:r w:rsidR="007C4B17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C4B17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ТОВ «Поділля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9C6DF8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9C6DF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C6DF8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C4B17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770B">
        <w:rPr>
          <w:rFonts w:ascii="Times New Roman" w:hAnsi="Times New Roman"/>
          <w:sz w:val="28"/>
          <w:szCs w:val="28"/>
          <w:lang w:val="uk-UA"/>
        </w:rPr>
        <w:t>орієнтов</w:t>
      </w:r>
      <w:r w:rsidR="007C4B17">
        <w:rPr>
          <w:rFonts w:ascii="Times New Roman" w:hAnsi="Times New Roman"/>
          <w:sz w:val="28"/>
          <w:szCs w:val="28"/>
          <w:lang w:val="uk-UA"/>
        </w:rPr>
        <w:t>ною площею 19,0000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Поділля </w:t>
      </w:r>
      <w:proofErr w:type="spellStart"/>
      <w:r w:rsidR="007C4B17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A45EF8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5F770B"/>
    <w:rsid w:val="006019FF"/>
    <w:rsid w:val="00606D34"/>
    <w:rsid w:val="006B0C26"/>
    <w:rsid w:val="006F5B6A"/>
    <w:rsid w:val="00773856"/>
    <w:rsid w:val="007B4699"/>
    <w:rsid w:val="007C4B17"/>
    <w:rsid w:val="0081342E"/>
    <w:rsid w:val="00870D21"/>
    <w:rsid w:val="0087494E"/>
    <w:rsid w:val="008A3AE8"/>
    <w:rsid w:val="008D6670"/>
    <w:rsid w:val="00956534"/>
    <w:rsid w:val="00961166"/>
    <w:rsid w:val="009C6DF8"/>
    <w:rsid w:val="00A33C55"/>
    <w:rsid w:val="00A45EF8"/>
    <w:rsid w:val="00A47668"/>
    <w:rsid w:val="00A702BD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3B52-0AF2-4618-9C0E-AEAB0076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5</cp:revision>
  <cp:lastPrinted>2021-09-23T13:45:00Z</cp:lastPrinted>
  <dcterms:created xsi:type="dcterms:W3CDTF">2021-09-22T07:15:00Z</dcterms:created>
  <dcterms:modified xsi:type="dcterms:W3CDTF">2021-09-23T13:45:00Z</dcterms:modified>
</cp:coreProperties>
</file>